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5819604" name="beb4c800-0bde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6425349" name="beb4c800-0bde-11f1-803f-b5e16a72f4c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7024256" name="c4b53050-0bde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1992" name="c4b53050-0bde-11f1-803f-b5e16a72f4c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9012896" name="d72146c0-0be3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2614335" name="d72146c0-0be3-11f1-803f-b5e16a72f4c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8910203" name="dc78ebf0-0be3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9318522" name="dc78ebf0-0be3-11f1-803f-b5e16a72f4c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